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Registration of Information for Cognizance and Complaints a matter involving electronic records and digital material</w:t>
      </w:r>
    </w:p>
    <w:p>
      <w:pPr>
        <w:spacing w:before="0" w:after="160" w:line="269" w:lineRule="auto"/>
        <w:jc w:val="center"/>
      </w:pPr>
      <w:r>
        <w:rPr>
          <w:rFonts w:ascii="Times New Roman" w:hAnsi="Times New Roman"/>
          <w:b w:val="0"/>
          <w:i w:val="0"/>
          <w:color w:val="000000"/>
          <w:sz w:val="18"/>
        </w:rPr>
        <w:t>BNSS Law drafts  |  Cognizance and Complaints  |  Resource ID LAW-02-04-021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registration of information to place a dated factual account and supporting material before the competent police, court or authority for lawful consideration in a matter concerning Cognizance and Complaints.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receive the complaint and take or direct the next step permitted on the verified facts;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LAW-02-04-021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Registration of Information for Cognizance and Complaints a matter involving electronic records and digital material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